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32886495" name="01a05d33-dc20-76f1-87b2-5b02519ef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556080" name="01a05d33-dc20-76f1-87b2-5b02519ef1e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10468773" name="01a05d25-d827-74c1-9a64-2be0518f01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27125" name="01a05d25-d827-74c1-9a64-2be0518f010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99722068" name="01a05d34-9f3e-775b-8da3-33ca912e64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500508" name="01a05d34-9f3e-775b-8da3-33ca912e64a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94325582" name="01a05d26-9121-7840-b775-768b514290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183174" name="01a05d26-9121-7840-b775-768b5142903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00759673" name="01a05d29-0bc5-769d-9bd5-293d8c560f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152204" name="01a05d29-0bc5-769d-9bd5-293d8c560fd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40644345" name="01a05d2e-33bd-790f-8c6c-c768fe767b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50401" name="01a05d2e-33bd-790f-8c6c-c768fe767b4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03304437" name="01a05d31-3105-7e93-a12e-a21f3ae18d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760071" name="01a05d31-3105-7e93-a12e-a21f3ae18de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43303901" name="01a05d35-6ed5-7574-a4b6-24d00b4de7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433707" name="01a05d35-6ed5-7574-a4b6-24d00b4de79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03327929" name="01a05d37-05ff-7f29-937e-a3c3684b2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422414" name="01a05d37-05ff-7f29-937e-a3c3684b2cb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396064833" name="01a05d38-0ddd-75e2-b1dc-db51c695fe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857160" name="01a05d38-0ddd-75e2-b1dc-db51c695fed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87955089" name="01a05d46-48d7-7ce8-b361-ac9e4be29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700108" name="01a05d46-48d7-7ce8-b361-ac9e4be2939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Fassade/ Wintergarten </w:t>
            </w:r>
          </w:p>
          <w:p>
            <w:pPr>
              <w:spacing w:before="0" w:after="0" w:line="240" w:lineRule="auto"/>
            </w:pPr>
            <w:r>
              <w:t>EG-OG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101025119" name="01a05d47-584a-7549-86eb-91e8f09f3b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988850" name="01a05d47-584a-7549-86eb-91e8f09f3b6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88227549" name="01a05d29-fca8-7309-95cb-94c242b7d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362971" name="01a05d29-fca8-7309-95cb-94c242b7d86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04250213" name="01a05d2f-52b7-7d0d-a297-fc18b49df5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60756" name="01a05d2f-52b7-7d0d-a297-fc18b49df56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61275225" name="01a05d32-cd79-7acc-a76d-ba8c04e020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699056" name="01a05d32-cd79-7acc-a76d-ba8c04e020e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7727765" name="01a05d36-0d9e-7b02-9179-ad06f4aafd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552329" name="01a05d36-0d9e-7b02-9179-ad06f4aafd7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Grund &amp; 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3074199" name="01a05d39-0883-775d-b14f-70c0959b8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20645" name="01a05d39-0883-775d-b14f-70c0959b862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Treppenhaus/ Eltern/ Esszimmer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1631244" name="01a05d2c-1789-761c-b81e-17ef7bef99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504044" name="01a05d2c-1789-761c-b81e-17ef7bef996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6666639" name="01a05d27-40bf-7ac7-ad03-59e96b3611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102498" name="01a05d27-40bf-7ac7-ad03-59e96b36119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Gang/ 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29374111" name="01a05d30-0ba3-7e33-a004-36bdf258a4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446171" name="01a05d30-0ba3-7e33-a004-36bdf258a49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Vorplatz/ Heizraum/ 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91880397" name="01a05d23-1693-776f-9e68-47cf5e6366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353126" name="01a05d23-1693-776f-9e68-47cf5e6366c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Vorplatz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06879841" name="01a05d2a-d35d-774a-b72b-12cd5dbf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007501" name="01a05d2a-d35d-774a-b72b-12cd5dbf304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906869192" name="01a05d39-d5c0-7f82-9e2c-689a877552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992311" name="01a05d39-d5c0-7f82-9e2c-689a8775521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28954689" name="01a05d3b-16da-7740-a860-6763d7c8f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828301" name="01a05d3b-16da-7740-a860-6763d7c8fc5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Carport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7200979" name="01a05d49-13d6-7f7d-8cb2-6efde9e686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794852" name="01a05d49-13d6-7f7d-8cb2-6efde9e686d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EFH.Im Mattler 8, Rifferswil</w:t>
          </w:r>
        </w:p>
        <w:p>
          <w:pPr>
            <w:spacing w:before="0" w:after="0"/>
          </w:pPr>
          <w:r>
            <w:t>DN 1175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